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F5108" w14:textId="77777777" w:rsidR="004B5914" w:rsidRPr="00E40B9C" w:rsidRDefault="004B5914" w:rsidP="004B5914">
      <w:pPr>
        <w:pStyle w:val="BijlageGenummerdKop"/>
        <w:tabs>
          <w:tab w:val="clear" w:pos="0"/>
        </w:tabs>
        <w:ind w:left="993" w:hanging="1702"/>
      </w:pPr>
      <w:bookmarkStart w:id="0" w:name="_Toc187321376"/>
      <w:r w:rsidRPr="00E40B9C">
        <w:t>Model K verklaring bestuurder omtrent rechtmatigheid inschrijving</w:t>
      </w:r>
      <w:bookmarkEnd w:id="0"/>
    </w:p>
    <w:p w14:paraId="77D498D6" w14:textId="77777777" w:rsidR="004B5914" w:rsidRPr="00E40B9C" w:rsidRDefault="004B5914" w:rsidP="004B5914">
      <w:pPr>
        <w:pStyle w:val="Broodtekst"/>
        <w:ind w:left="993"/>
        <w:rPr>
          <w:color w:val="000000"/>
          <w:lang w:val="nl-NL"/>
        </w:rPr>
      </w:pPr>
      <w:r w:rsidRPr="00E40B9C">
        <w:rPr>
          <w:lang w:val="nl-NL"/>
        </w:rPr>
        <w:t xml:space="preserve">Ondergetekende verklaart (verklaren) dat de onderhavige inschrijving ten behoeve van de opdracht met zaaknummer </w:t>
      </w:r>
      <w:bookmarkStart w:id="1" w:name="bwBijl_I_1"/>
      <w:r w:rsidRPr="00DA0ABA">
        <w:rPr>
          <w:color w:val="000000"/>
          <w:lang w:val="nl-NL"/>
        </w:rPr>
        <w:fldChar w:fldCharType="begin"/>
      </w:r>
      <w:r w:rsidRPr="00DA0ABA">
        <w:rPr>
          <w:color w:val="000000"/>
          <w:lang w:val="nl-NL"/>
        </w:rPr>
        <w:instrText xml:space="preserve"> DOCPROPERTY  PS_REFERENCE  \* MERGEFORMAT </w:instrText>
      </w:r>
      <w:r w:rsidRPr="00DA0ABA">
        <w:rPr>
          <w:color w:val="000000"/>
          <w:lang w:val="nl-NL"/>
        </w:rPr>
        <w:fldChar w:fldCharType="separate"/>
      </w:r>
      <w:r w:rsidRPr="00DA0ABA">
        <w:rPr>
          <w:color w:val="000000"/>
          <w:lang w:val="nl-NL"/>
        </w:rPr>
        <w:t>31197557</w:t>
      </w:r>
      <w:r w:rsidRPr="00DA0ABA">
        <w:rPr>
          <w:color w:val="000000"/>
          <w:lang w:val="nl-NL"/>
        </w:rPr>
        <w:fldChar w:fldCharType="end"/>
      </w:r>
      <w:bookmarkEnd w:id="1"/>
      <w:r w:rsidRPr="00E40B9C">
        <w:rPr>
          <w:color w:val="000000"/>
          <w:lang w:val="nl-NL"/>
        </w:rPr>
        <w:t>,</w:t>
      </w:r>
      <w:r w:rsidRPr="00E40B9C">
        <w:rPr>
          <w:lang w:val="nl-NL"/>
        </w:rPr>
        <w:t xml:space="preserve"> voor </w:t>
      </w:r>
      <w:bookmarkStart w:id="2" w:name="bwBijl_I_2"/>
      <w:r w:rsidRPr="00DA0ABA">
        <w:rPr>
          <w:color w:val="000000"/>
          <w:lang w:val="nl-NL"/>
        </w:rPr>
        <w:fldChar w:fldCharType="begin"/>
      </w:r>
      <w:r w:rsidRPr="00DA0ABA">
        <w:rPr>
          <w:color w:val="000000"/>
          <w:lang w:val="nl-NL"/>
        </w:rPr>
        <w:instrText xml:space="preserve"> DOCPROPERTY  ZAAK_ONDERWERP  \* MERGEFORMAT </w:instrText>
      </w:r>
      <w:r w:rsidRPr="00DA0ABA">
        <w:rPr>
          <w:color w:val="000000"/>
          <w:lang w:val="nl-NL"/>
        </w:rPr>
        <w:fldChar w:fldCharType="separate"/>
      </w:r>
      <w:r w:rsidRPr="00DA0ABA">
        <w:rPr>
          <w:color w:val="000000"/>
          <w:lang w:val="nl-NL"/>
        </w:rPr>
        <w:t>Inspecties Kleine Duikers</w:t>
      </w:r>
      <w:r w:rsidRPr="00DA0ABA">
        <w:rPr>
          <w:color w:val="000000"/>
          <w:lang w:val="nl-NL"/>
        </w:rPr>
        <w:fldChar w:fldCharType="end"/>
      </w:r>
      <w:bookmarkEnd w:id="2"/>
      <w:r w:rsidRPr="00E40B9C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14:paraId="31F85064" w14:textId="77777777" w:rsidR="004B5914" w:rsidRPr="00E40B9C" w:rsidRDefault="004B5914" w:rsidP="004B5914">
      <w:pPr>
        <w:pStyle w:val="Broodtekst"/>
        <w:ind w:left="993"/>
        <w:rPr>
          <w:lang w:val="nl-NL"/>
        </w:rPr>
      </w:pPr>
    </w:p>
    <w:p w14:paraId="1E30CF8B" w14:textId="77777777" w:rsidR="004B5914" w:rsidRPr="00E40B9C" w:rsidRDefault="004B5914" w:rsidP="004B5914">
      <w:pPr>
        <w:pStyle w:val="Broodtekst"/>
        <w:ind w:left="993"/>
        <w:rPr>
          <w:lang w:val="nl-NL"/>
        </w:rPr>
      </w:pPr>
      <w:r w:rsidRPr="00E40B9C">
        <w:rPr>
          <w:lang w:val="nl-NL"/>
        </w:rPr>
        <w:t>Aldus naar waarheid opgemaakt.</w:t>
      </w:r>
    </w:p>
    <w:p w14:paraId="5196B859" w14:textId="77777777" w:rsidR="004B5914" w:rsidRPr="00E40B9C" w:rsidRDefault="004B5914" w:rsidP="004B5914">
      <w:pPr>
        <w:pStyle w:val="Broodtekst"/>
        <w:ind w:left="993"/>
        <w:rPr>
          <w:lang w:val="nl-NL"/>
        </w:rPr>
      </w:pPr>
    </w:p>
    <w:p w14:paraId="1E2B18A8" w14:textId="05747CF0" w:rsidR="004B5914" w:rsidRPr="00E40B9C" w:rsidRDefault="004B5914" w:rsidP="004B5914">
      <w:pPr>
        <w:pStyle w:val="Broodtekst"/>
        <w:tabs>
          <w:tab w:val="right" w:pos="8789"/>
        </w:tabs>
        <w:ind w:left="993"/>
        <w:rPr>
          <w:lang w:val="nl-NL"/>
        </w:rPr>
      </w:pPr>
      <w:r w:rsidRPr="00E40B9C">
        <w:rPr>
          <w:lang w:val="nl-NL"/>
        </w:rPr>
        <w:t>op…</w:t>
      </w:r>
      <w:r w:rsidRPr="00E40B9C">
        <w:rPr>
          <w:lang w:val="nl-NL"/>
        </w:rPr>
        <w:tab/>
        <w:t>(datum)</w:t>
      </w:r>
    </w:p>
    <w:p w14:paraId="765DB534" w14:textId="239425A2" w:rsidR="004B5914" w:rsidRPr="00E40B9C" w:rsidRDefault="004B5914" w:rsidP="004B5914">
      <w:pPr>
        <w:pStyle w:val="Broodtekst"/>
        <w:tabs>
          <w:tab w:val="right" w:pos="8789"/>
        </w:tabs>
        <w:ind w:left="993"/>
        <w:rPr>
          <w:lang w:val="nl-NL"/>
        </w:rPr>
      </w:pPr>
      <w:r w:rsidRPr="00E40B9C">
        <w:rPr>
          <w:lang w:val="nl-NL"/>
        </w:rPr>
        <w:t>te…</w:t>
      </w:r>
      <w:r w:rsidRPr="00E40B9C">
        <w:rPr>
          <w:lang w:val="nl-NL"/>
        </w:rPr>
        <w:tab/>
        <w:t>(plaats)</w:t>
      </w:r>
    </w:p>
    <w:p w14:paraId="03FD735F" w14:textId="37A2AAE5" w:rsidR="004B5914" w:rsidRPr="00E40B9C" w:rsidRDefault="004B5914" w:rsidP="004B5914">
      <w:pPr>
        <w:pStyle w:val="Broodtekst"/>
        <w:tabs>
          <w:tab w:val="right" w:pos="8789"/>
        </w:tabs>
        <w:ind w:left="993"/>
        <w:rPr>
          <w:lang w:val="nl-NL"/>
        </w:rPr>
      </w:pPr>
      <w:r w:rsidRPr="00E40B9C">
        <w:rPr>
          <w:lang w:val="nl-NL"/>
        </w:rPr>
        <w:t>door…</w:t>
      </w:r>
      <w:r w:rsidRPr="00E40B9C">
        <w:rPr>
          <w:lang w:val="nl-NL"/>
        </w:rPr>
        <w:tab/>
        <w:t>(naam en</w:t>
      </w:r>
      <w:r>
        <w:rPr>
          <w:lang w:val="nl-NL"/>
        </w:rPr>
        <w:t xml:space="preserve"> </w:t>
      </w:r>
      <w:r w:rsidRPr="00E40B9C">
        <w:rPr>
          <w:lang w:val="nl-NL"/>
        </w:rPr>
        <w:t>voorletter(s))</w:t>
      </w:r>
    </w:p>
    <w:p w14:paraId="2D3FB125" w14:textId="77777777" w:rsidR="004B5914" w:rsidRPr="00E40B9C" w:rsidRDefault="004B5914" w:rsidP="004B5914">
      <w:pPr>
        <w:pStyle w:val="Broodtekst"/>
        <w:tabs>
          <w:tab w:val="right" w:pos="8789"/>
        </w:tabs>
        <w:ind w:left="993"/>
        <w:rPr>
          <w:lang w:val="nl-NL"/>
        </w:rPr>
      </w:pPr>
      <w:r w:rsidRPr="00E40B9C">
        <w:rPr>
          <w:lang w:val="nl-NL"/>
        </w:rPr>
        <w:t>als bestuurder van…</w:t>
      </w:r>
      <w:r w:rsidRPr="00E40B9C">
        <w:rPr>
          <w:lang w:val="nl-NL"/>
        </w:rPr>
        <w:tab/>
        <w:t>(naam en vestigingsplaats bedrijf)</w:t>
      </w:r>
    </w:p>
    <w:p w14:paraId="7F7BA3AA" w14:textId="4862D603" w:rsidR="004B5914" w:rsidRPr="00E40B9C" w:rsidRDefault="004B5914" w:rsidP="004B5914">
      <w:pPr>
        <w:pStyle w:val="Broodtekst"/>
        <w:tabs>
          <w:tab w:val="right" w:pos="8789"/>
        </w:tabs>
        <w:ind w:left="993"/>
        <w:rPr>
          <w:lang w:val="nl-NL"/>
        </w:rPr>
      </w:pPr>
      <w:r w:rsidRPr="00E40B9C">
        <w:rPr>
          <w:lang w:val="nl-NL"/>
        </w:rPr>
        <w:t>die…</w:t>
      </w:r>
      <w:r w:rsidRPr="00E40B9C">
        <w:rPr>
          <w:lang w:val="nl-NL"/>
        </w:rPr>
        <w:tab/>
        <w:t>(naam en vestigingsplaats bedrijf)</w:t>
      </w:r>
    </w:p>
    <w:p w14:paraId="4542BF0C" w14:textId="77777777" w:rsidR="004B5914" w:rsidRPr="00E40B9C" w:rsidRDefault="004B5914" w:rsidP="004B5914">
      <w:pPr>
        <w:autoSpaceDE w:val="0"/>
        <w:autoSpaceDN w:val="0"/>
        <w:adjustRightInd w:val="0"/>
        <w:ind w:left="993"/>
        <w:rPr>
          <w:rFonts w:cs="Arial"/>
          <w:lang w:val="nl-NL"/>
        </w:rPr>
      </w:pPr>
    </w:p>
    <w:p w14:paraId="2CA806CD" w14:textId="77777777" w:rsidR="004B5914" w:rsidRPr="00E40B9C" w:rsidRDefault="004B5914" w:rsidP="004B5914">
      <w:pPr>
        <w:autoSpaceDE w:val="0"/>
        <w:autoSpaceDN w:val="0"/>
        <w:adjustRightInd w:val="0"/>
        <w:ind w:left="993"/>
        <w:rPr>
          <w:rFonts w:cs="Arial"/>
          <w:lang w:val="nl-NL"/>
        </w:rPr>
      </w:pPr>
      <w:r w:rsidRPr="00E40B9C">
        <w:rPr>
          <w:rFonts w:cs="Arial"/>
          <w:lang w:val="nl-NL"/>
        </w:rPr>
        <w:t>ter zake van deze Inschrijving rechtsgeldig vertegenwoordigt.</w:t>
      </w:r>
    </w:p>
    <w:p w14:paraId="4519BF56" w14:textId="77777777" w:rsidR="004B5914" w:rsidRPr="00E40B9C" w:rsidRDefault="004B5914" w:rsidP="004B5914">
      <w:pPr>
        <w:autoSpaceDE w:val="0"/>
        <w:autoSpaceDN w:val="0"/>
        <w:adjustRightInd w:val="0"/>
        <w:ind w:left="993"/>
        <w:rPr>
          <w:rFonts w:cs="Arial"/>
          <w:lang w:val="nl-NL"/>
        </w:rPr>
      </w:pPr>
    </w:p>
    <w:p w14:paraId="07CE306B" w14:textId="77777777" w:rsidR="004B5914" w:rsidRPr="00E40B9C" w:rsidRDefault="004B5914" w:rsidP="004B5914">
      <w:pPr>
        <w:pStyle w:val="Broodtekst"/>
        <w:ind w:left="993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14:paraId="0C243B1C" w14:textId="77777777" w:rsidR="004B5914" w:rsidRPr="00E40B9C" w:rsidRDefault="004B5914" w:rsidP="004B5914">
      <w:pPr>
        <w:pStyle w:val="Broodtekst"/>
        <w:ind w:left="993"/>
        <w:rPr>
          <w:lang w:val="nl-NL"/>
        </w:rPr>
      </w:pPr>
    </w:p>
    <w:p w14:paraId="64FC6A86" w14:textId="77777777" w:rsidR="004B5914" w:rsidRPr="00E40B9C" w:rsidRDefault="004B5914" w:rsidP="004B5914">
      <w:pPr>
        <w:pStyle w:val="Broodtekst"/>
        <w:ind w:left="993"/>
        <w:rPr>
          <w:rFonts w:cs="V&amp;W Syntax (Adobe)"/>
          <w:b/>
          <w:lang w:val="nl-NL"/>
        </w:rPr>
      </w:pPr>
      <w:r w:rsidRPr="00E40B9C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conform</w:t>
      </w:r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3" w:name="bwBijl_I_641"/>
      <w:r>
        <w:rPr>
          <w:color w:val="000000"/>
          <w:lang w:val="nl-NL"/>
        </w:rPr>
        <w:t>4.3.1</w:t>
      </w:r>
      <w:bookmarkEnd w:id="3"/>
      <w:r w:rsidRPr="00E40B9C">
        <w:rPr>
          <w:color w:val="000000" w:themeColor="text1"/>
          <w:lang w:val="nl-NL"/>
        </w:rPr>
        <w:t>.</w:t>
      </w:r>
    </w:p>
    <w:p w14:paraId="5711B749" w14:textId="77777777" w:rsidR="003F5EB0" w:rsidRPr="00EF6321" w:rsidRDefault="003F5EB0" w:rsidP="004B5914">
      <w:pPr>
        <w:ind w:left="993"/>
        <w:rPr>
          <w:lang w:val="nl-NL"/>
        </w:rPr>
      </w:pPr>
    </w:p>
    <w:sectPr w:rsidR="003F5EB0" w:rsidRPr="00EF6321" w:rsidSect="000B3F94">
      <w:headerReference w:type="default" r:id="rId12"/>
      <w:footerReference w:type="defaul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1077A" w14:textId="77777777" w:rsidR="00EF6321" w:rsidRDefault="00EF6321" w:rsidP="0088501B">
      <w:r>
        <w:separator/>
      </w:r>
    </w:p>
  </w:endnote>
  <w:endnote w:type="continuationSeparator" w:id="0">
    <w:p w14:paraId="18A68A32" w14:textId="77777777" w:rsidR="00EF6321" w:rsidRDefault="00EF632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DBFD9" w14:textId="77777777" w:rsidR="000A3CC2" w:rsidRPr="000A3CC2" w:rsidRDefault="000A3CC2" w:rsidP="000A3CC2">
    <w:pPr>
      <w:pStyle w:val="Voettekst"/>
      <w:rPr>
        <w:lang w:val="nl-NL"/>
      </w:rPr>
    </w:pPr>
    <w:r w:rsidRPr="000A3CC2">
      <w:rPr>
        <w:lang w:val="nl-NL"/>
      </w:rPr>
      <w:t xml:space="preserve">RWS BEDRIJFSVERTROUWELIJK </w:t>
    </w:r>
    <w:r w:rsidRPr="000A3CC2">
      <w:rPr>
        <w:lang w:val="nl-NL"/>
      </w:rPr>
      <w:tab/>
    </w:r>
    <w:r w:rsidRPr="000A3CC2">
      <w:rPr>
        <w:lang w:val="nl-NL"/>
      </w:rPr>
      <w:tab/>
      <w:t xml:space="preserve">Pagina </w:t>
    </w:r>
    <w:r w:rsidRPr="000A3CC2">
      <w:rPr>
        <w:lang w:val="nl-NL"/>
      </w:rPr>
      <w:fldChar w:fldCharType="begin"/>
    </w:r>
    <w:r w:rsidRPr="000A3CC2">
      <w:rPr>
        <w:lang w:val="nl-NL"/>
      </w:rPr>
      <w:instrText xml:space="preserve"> PAGE  </w:instrText>
    </w:r>
    <w:r w:rsidRPr="000A3CC2">
      <w:rPr>
        <w:lang w:val="nl-NL"/>
      </w:rPr>
      <w:fldChar w:fldCharType="separate"/>
    </w:r>
    <w:r w:rsidRPr="000A3CC2">
      <w:rPr>
        <w:lang w:val="nl-NL"/>
      </w:rPr>
      <w:t>2</w:t>
    </w:r>
    <w:r w:rsidRPr="000A3CC2">
      <w:fldChar w:fldCharType="end"/>
    </w:r>
    <w:r w:rsidRPr="000A3CC2">
      <w:rPr>
        <w:lang w:val="nl-NL"/>
      </w:rPr>
      <w:t xml:space="preserve"> van </w:t>
    </w:r>
    <w:r w:rsidRPr="000A3CC2">
      <w:rPr>
        <w:lang w:val="nl-NL"/>
      </w:rPr>
      <w:fldChar w:fldCharType="begin"/>
    </w:r>
    <w:r w:rsidRPr="000A3CC2">
      <w:rPr>
        <w:lang w:val="nl-NL"/>
      </w:rPr>
      <w:instrText xml:space="preserve"> NUMPAGES  </w:instrText>
    </w:r>
    <w:r w:rsidRPr="000A3CC2">
      <w:rPr>
        <w:lang w:val="nl-NL"/>
      </w:rPr>
      <w:fldChar w:fldCharType="separate"/>
    </w:r>
    <w:r w:rsidRPr="000A3CC2">
      <w:rPr>
        <w:lang w:val="nl-NL"/>
      </w:rPr>
      <w:t>2</w:t>
    </w:r>
    <w:r w:rsidRPr="000A3CC2">
      <w:fldChar w:fldCharType="end"/>
    </w:r>
  </w:p>
  <w:p w14:paraId="4F014B21" w14:textId="77777777" w:rsidR="000A3CC2" w:rsidRDefault="000A3CC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17651" w14:textId="77777777" w:rsidR="00EF6321" w:rsidRDefault="00EF6321" w:rsidP="0088501B">
      <w:r>
        <w:separator/>
      </w:r>
    </w:p>
  </w:footnote>
  <w:footnote w:type="continuationSeparator" w:id="0">
    <w:p w14:paraId="5B5943DA" w14:textId="77777777" w:rsidR="00EF6321" w:rsidRDefault="00EF632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D9233" w14:textId="6ED10D59" w:rsidR="00EF6321" w:rsidRPr="00C447C6" w:rsidRDefault="00EF6321" w:rsidP="00EF6321">
    <w:pPr>
      <w:pStyle w:val="Huisstijl-KopregelRapport"/>
      <w:rPr>
        <w:lang w:val="nl-NL"/>
      </w:rPr>
    </w:pPr>
    <w:r w:rsidRPr="00C447C6">
      <w:rPr>
        <w:lang w:val="nl-NL"/>
      </w:rPr>
      <w:t>Aanbestedingsleidraad</w:t>
    </w:r>
    <w:r w:rsidR="00D80169">
      <w:rPr>
        <w:lang w:val="nl-NL"/>
      </w:rPr>
      <w:t xml:space="preserve"> versie A</w:t>
    </w:r>
    <w:r w:rsidRPr="00C447C6">
      <w:rPr>
        <w:lang w:val="nl-NL"/>
      </w:rPr>
      <w:t xml:space="preserve"> </w:t>
    </w:r>
    <w:r w:rsidRPr="00C447C6">
      <w:rPr>
        <w:rStyle w:val="Huisstijl-Rapportkoptekst"/>
        <w:lang w:val="nl-NL"/>
      </w:rPr>
      <w:t xml:space="preserve">| Inspecties Kleine Duiker | Zaaknummer: </w:t>
    </w:r>
    <w:r>
      <w:fldChar w:fldCharType="begin"/>
    </w:r>
    <w:r w:rsidRPr="00C447C6">
      <w:rPr>
        <w:lang w:val="nl-NL"/>
      </w:rPr>
      <w:instrText xml:space="preserve"> DOCPROPERTY  PS_REFERENCE  \* MERGEFORMAT </w:instrText>
    </w:r>
    <w:r>
      <w:fldChar w:fldCharType="separate"/>
    </w:r>
    <w:r>
      <w:rPr>
        <w:lang w:val="nl-NL"/>
      </w:rPr>
      <w:t>31197557</w:t>
    </w:r>
    <w:r>
      <w:fldChar w:fldCharType="end"/>
    </w:r>
    <w:r w:rsidRPr="00C447C6">
      <w:rPr>
        <w:lang w:val="nl-NL"/>
      </w:rPr>
      <w:t xml:space="preserve"> </w:t>
    </w:r>
    <w:r w:rsidRPr="00C447C6">
      <w:rPr>
        <w:rStyle w:val="Huisstijl-Rapportkoptekst"/>
        <w:lang w:val="nl-NL"/>
      </w:rPr>
      <w:t xml:space="preserve">| </w:t>
    </w:r>
    <w:r w:rsidR="00D80169">
      <w:rPr>
        <w:rStyle w:val="Huisstijl-Rapportkoptekst"/>
        <w:lang w:val="nl-NL"/>
      </w:rPr>
      <w:t>1</w:t>
    </w:r>
    <w:r w:rsidRPr="00C447C6">
      <w:rPr>
        <w:lang w:val="nl-NL"/>
      </w:rPr>
      <w:t>7-01-2025</w:t>
    </w:r>
  </w:p>
  <w:p w14:paraId="405DE7EC" w14:textId="77777777" w:rsidR="00E456EE" w:rsidRPr="00EF6321" w:rsidRDefault="00E456EE" w:rsidP="00EF6321">
    <w:pPr>
      <w:pStyle w:val="Koptekst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770466"/>
    <w:multiLevelType w:val="multilevel"/>
    <w:tmpl w:val="3DF09954"/>
    <w:lvl w:ilvl="0">
      <w:start w:val="6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76943110">
    <w:abstractNumId w:val="9"/>
  </w:num>
  <w:num w:numId="2" w16cid:durableId="990793639">
    <w:abstractNumId w:val="11"/>
  </w:num>
  <w:num w:numId="3" w16cid:durableId="1427263928">
    <w:abstractNumId w:val="29"/>
  </w:num>
  <w:num w:numId="4" w16cid:durableId="1271661750">
    <w:abstractNumId w:val="10"/>
  </w:num>
  <w:num w:numId="5" w16cid:durableId="1519662500">
    <w:abstractNumId w:val="17"/>
  </w:num>
  <w:num w:numId="6" w16cid:durableId="1461878286">
    <w:abstractNumId w:val="20"/>
  </w:num>
  <w:num w:numId="7" w16cid:durableId="635525074">
    <w:abstractNumId w:val="2"/>
  </w:num>
  <w:num w:numId="8" w16cid:durableId="459153640">
    <w:abstractNumId w:val="1"/>
  </w:num>
  <w:num w:numId="9" w16cid:durableId="119618426">
    <w:abstractNumId w:val="0"/>
  </w:num>
  <w:num w:numId="10" w16cid:durableId="1723745446">
    <w:abstractNumId w:val="7"/>
  </w:num>
  <w:num w:numId="11" w16cid:durableId="281815063">
    <w:abstractNumId w:val="5"/>
  </w:num>
  <w:num w:numId="12" w16cid:durableId="8609925">
    <w:abstractNumId w:val="5"/>
  </w:num>
  <w:num w:numId="13" w16cid:durableId="1340933922">
    <w:abstractNumId w:val="30"/>
  </w:num>
  <w:num w:numId="14" w16cid:durableId="1715733848">
    <w:abstractNumId w:val="3"/>
  </w:num>
  <w:num w:numId="15" w16cid:durableId="766968372">
    <w:abstractNumId w:val="18"/>
  </w:num>
  <w:num w:numId="16" w16cid:durableId="148911090">
    <w:abstractNumId w:val="24"/>
  </w:num>
  <w:num w:numId="17" w16cid:durableId="1354114310">
    <w:abstractNumId w:val="8"/>
  </w:num>
  <w:num w:numId="18" w16cid:durableId="481391598">
    <w:abstractNumId w:val="21"/>
  </w:num>
  <w:num w:numId="19" w16cid:durableId="1369718479">
    <w:abstractNumId w:val="31"/>
  </w:num>
  <w:num w:numId="20" w16cid:durableId="380637342">
    <w:abstractNumId w:val="12"/>
  </w:num>
  <w:num w:numId="21" w16cid:durableId="801730137">
    <w:abstractNumId w:val="23"/>
  </w:num>
  <w:num w:numId="22" w16cid:durableId="1386946934">
    <w:abstractNumId w:val="26"/>
  </w:num>
  <w:num w:numId="23" w16cid:durableId="938874652">
    <w:abstractNumId w:val="19"/>
  </w:num>
  <w:num w:numId="24" w16cid:durableId="531385546">
    <w:abstractNumId w:val="28"/>
  </w:num>
  <w:num w:numId="25" w16cid:durableId="122507292">
    <w:abstractNumId w:val="27"/>
  </w:num>
  <w:num w:numId="26" w16cid:durableId="958099854">
    <w:abstractNumId w:val="6"/>
  </w:num>
  <w:num w:numId="27" w16cid:durableId="2057775799">
    <w:abstractNumId w:val="16"/>
  </w:num>
  <w:num w:numId="28" w16cid:durableId="1946422692">
    <w:abstractNumId w:val="22"/>
  </w:num>
  <w:num w:numId="29" w16cid:durableId="140924373">
    <w:abstractNumId w:val="4"/>
  </w:num>
  <w:num w:numId="30" w16cid:durableId="1738044580">
    <w:abstractNumId w:val="13"/>
  </w:num>
  <w:num w:numId="31" w16cid:durableId="662047508">
    <w:abstractNumId w:val="25"/>
  </w:num>
  <w:num w:numId="32" w16cid:durableId="1848329583">
    <w:abstractNumId w:val="15"/>
  </w:num>
  <w:num w:numId="33" w16cid:durableId="20423914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321"/>
    <w:rsid w:val="00043163"/>
    <w:rsid w:val="00056D70"/>
    <w:rsid w:val="000A3CC2"/>
    <w:rsid w:val="000A6CFA"/>
    <w:rsid w:val="000B3F94"/>
    <w:rsid w:val="000E1F3B"/>
    <w:rsid w:val="00173156"/>
    <w:rsid w:val="001A0E16"/>
    <w:rsid w:val="001D6F03"/>
    <w:rsid w:val="002A6578"/>
    <w:rsid w:val="002B1092"/>
    <w:rsid w:val="002E0FD2"/>
    <w:rsid w:val="00332F5A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B5914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433B0"/>
    <w:rsid w:val="009C095B"/>
    <w:rsid w:val="009C5CF5"/>
    <w:rsid w:val="00A32591"/>
    <w:rsid w:val="00A77ABF"/>
    <w:rsid w:val="00A863E9"/>
    <w:rsid w:val="00AA3509"/>
    <w:rsid w:val="00B022C4"/>
    <w:rsid w:val="00B559E9"/>
    <w:rsid w:val="00B72222"/>
    <w:rsid w:val="00B80650"/>
    <w:rsid w:val="00C36FAA"/>
    <w:rsid w:val="00C71133"/>
    <w:rsid w:val="00CA55CC"/>
    <w:rsid w:val="00CB3317"/>
    <w:rsid w:val="00D80169"/>
    <w:rsid w:val="00D9768D"/>
    <w:rsid w:val="00DA3555"/>
    <w:rsid w:val="00E456EE"/>
    <w:rsid w:val="00EA4741"/>
    <w:rsid w:val="00ED7AB9"/>
    <w:rsid w:val="00EE5BBE"/>
    <w:rsid w:val="00EF6321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0EFB"/>
  <w15:chartTrackingRefBased/>
  <w15:docId w15:val="{7AC4B69E-4BDC-4CC0-B308-2999D6109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EF6321"/>
    <w:pPr>
      <w:spacing w:line="240" w:lineRule="atLeast"/>
    </w:pPr>
    <w:rPr>
      <w:rFonts w:ascii="Verdana" w:hAnsi="Verdana" w:cs="Lohit Hindi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EF63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EF63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EF63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EF63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EF632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F632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F632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F6321"/>
    <w:rPr>
      <w:rFonts w:eastAsiaTheme="majorEastAsia" w:cstheme="majorBidi"/>
      <w:color w:val="272727" w:themeColor="text1" w:themeTint="D8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EF6321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EF6321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GenummerdKop">
    <w:name w:val="BijlageGenummerdKop"/>
    <w:next w:val="Standaard"/>
    <w:uiPriority w:val="12"/>
    <w:qFormat/>
    <w:rsid w:val="00EF6321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EF6321"/>
    <w:pPr>
      <w:widowControl w:val="0"/>
      <w:numPr>
        <w:numId w:val="33"/>
      </w:numPr>
      <w:suppressAutoHyphens/>
      <w:autoSpaceDN w:val="0"/>
      <w:spacing w:line="240" w:lineRule="exact"/>
      <w:textAlignment w:val="baseline"/>
    </w:pPr>
    <w:rPr>
      <w:lang w:eastAsia="zh-CN" w:bidi="hi-IN"/>
    </w:rPr>
  </w:style>
  <w:style w:type="paragraph" w:customStyle="1" w:styleId="BijlageGenummerdKop2">
    <w:name w:val="BijlageGenummerdKop2"/>
    <w:basedOn w:val="BijlageGenummerdKop"/>
    <w:uiPriority w:val="16"/>
    <w:rsid w:val="00EF6321"/>
    <w:pPr>
      <w:spacing w:line="240" w:lineRule="atLeast"/>
      <w:ind w:left="1134"/>
    </w:pPr>
  </w:style>
  <w:style w:type="character" w:customStyle="1" w:styleId="Huisstijl-Rapportkoptekst">
    <w:name w:val="Huisstijl - Rapport koptekst"/>
    <w:basedOn w:val="Standaardalinea-lettertype"/>
    <w:uiPriority w:val="1"/>
    <w:rsid w:val="00EF6321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EF6321"/>
    <w:rPr>
      <w:sz w:val="13"/>
    </w:rPr>
  </w:style>
  <w:style w:type="paragraph" w:customStyle="1" w:styleId="Broodtekst">
    <w:name w:val="Broodtekst"/>
    <w:basedOn w:val="Standaard"/>
    <w:link w:val="BroodtekstChar"/>
    <w:qFormat/>
    <w:rsid w:val="00D9768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customStyle="1" w:styleId="BroodtekstChar">
    <w:name w:val="Broodtekst Char"/>
    <w:basedOn w:val="Standaardalinea-lettertype"/>
    <w:link w:val="Broodtekst"/>
    <w:rsid w:val="00D9768D"/>
    <w:rPr>
      <w:rFonts w:ascii="Verdana" w:hAnsi="Verdana" w:cs="Lohit Hin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7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F6FB8A0737F8F54BAA6FBB76232C47B1" ma:contentTypeVersion="16" ma:contentTypeDescription="Een nieuw document maken." ma:contentTypeScope="" ma:versionID="2ece66f5568b8d03c966e355a399c4b9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c593cbf1-e514-4373-879b-6b45c74ca5a1" targetNamespace="http://schemas.microsoft.com/office/2006/metadata/properties" ma:root="true" ma:fieldsID="14f2bbda5aeaa4e0b8c2d1fe12fdee2e" ns1:_="" ns2:_="" ns3:_="">
    <xsd:import namespace="http://schemas.microsoft.com/sharepoint/v3"/>
    <xsd:import namespace="cb665cb2-4c1b-4338-95f1-4dd7cd771ce0"/>
    <xsd:import namespace="c593cbf1-e514-4373-879b-6b45c74ca5a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uteur" minOccurs="0"/>
                <xsd:element ref="ns2:Connect-Archiefwaardig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TaxCatchAllLabel" minOccurs="0"/>
                <xsd:element ref="ns2:jbd8c863d0e84969b217bbeafdb75459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9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3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5" nillable="true" ma:displayName="Auteur" ma:indexed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6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e28f84c711554a75a94a2dfe3a3bea15" ma:index="8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1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1b091d29-d592-4481-b7dd-bf3757bf051b}" ma:internalName="TaxCatchAll" ma:readOnly="false" ma:showField="CatchAllData" ma:web="c593cbf1-e514-4373-879b-6b45c74ca5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1b091d29-d592-4481-b7dd-bf3757bf051b}" ma:internalName="TaxCatchAllLabel" ma:readOnly="true" ma:showField="CatchAllDataLabel" ma:web="c593cbf1-e514-4373-879b-6b45c74ca5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bd8c863d0e84969b217bbeafdb75459" ma:index="18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93cbf1-e514-4373-879b-6b45c74ca5a1" elementFormDefault="qualified">
    <xsd:import namespace="http://schemas.microsoft.com/office/2006/documentManagement/types"/>
    <xsd:import namespace="http://schemas.microsoft.com/office/infopath/2007/PartnerControls"/>
    <xsd:element name="_dlc_DocId" ma:index="2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_dlc_DocId xmlns="c593cbf1-e514-4373-879b-6b45c74ca5a1">CON00-1397901640-20107</_dlc_DocId>
    <TaxCatchAll xmlns="cb665cb2-4c1b-4338-95f1-4dd7cd771ce0">
      <Value>3</Value>
    </TaxCatchAll>
    <_dlc_DocIdUrl xmlns="c593cbf1-e514-4373-879b-6b45c74ca5a1">
      <Url>https://connect.sp02.rws.nl/sites/con0000438/_layouts/15/DocIdRedir.aspx?ID=CON00-1397901640-20107</Url>
      <Description>CON00-1397901640-20107</Description>
    </_dlc_DocIdUrl>
    <Connect-Status xmlns="cb665cb2-4c1b-4338-95f1-4dd7cd771ce0">Concept</Connect-Status>
    <e28f84c711554a75a94a2dfe3a3bea15 xmlns="cb665cb2-4c1b-4338-95f1-4dd7cd771ce0">
      <Terms xmlns="http://schemas.microsoft.com/office/infopath/2007/PartnerControls"/>
    </e28f84c711554a75a94a2dfe3a3bea15>
    <ka142704ec404179bc6dc96ce8d3373c xmlns="cb665cb2-4c1b-4338-95f1-4dd7cd771ce0">
      <Terms xmlns="http://schemas.microsoft.com/office/infopath/2007/PartnerControls"/>
    </ka142704ec404179bc6dc96ce8d3373c>
    <URL xmlns="http://schemas.microsoft.com/sharepoint/v3">
      <Url xsi:nil="true"/>
      <Description xsi:nil="true"/>
    </URL>
    <Connect-Archiefwaardig xmlns="cb665cb2-4c1b-4338-95f1-4dd7cd771ce0">Ja</Connect-Archiefwaardig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75101D-7255-4484-AC6E-4EB9F5E2F17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D6773DB-7C1A-4ADF-9031-29E5DA7BC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51C99-508E-4E0D-A62E-175C91CB2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c593cbf1-e514-4373-879b-6b45c74ca5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68E2AA-A74E-420B-BFF0-244F79B0B92A}">
  <ds:schemaRefs>
    <ds:schemaRef ds:uri="http://schemas.microsoft.com/office/2006/documentManagement/types"/>
    <ds:schemaRef ds:uri="cb665cb2-4c1b-4338-95f1-4dd7cd771ce0"/>
    <ds:schemaRef ds:uri="http://purl.org/dc/terms/"/>
    <ds:schemaRef ds:uri="http://schemas.microsoft.com/sharepoint/v3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c593cbf1-e514-4373-879b-6b45c74ca5a1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177CA10A-C413-4793-9446-EBE93104712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799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Koster, Bram (RWS GPO)</dc:creator>
  <cp:keywords/>
  <dc:description/>
  <cp:lastModifiedBy>Koster, Bram (RWS GPO)</cp:lastModifiedBy>
  <cp:revision>4</cp:revision>
  <dcterms:created xsi:type="dcterms:W3CDTF">2025-01-10T11:46:00Z</dcterms:created>
  <dcterms:modified xsi:type="dcterms:W3CDTF">2025-01-17T06:46:00Z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0x0101006D56A7865C58A149A83C55730CE7EA1800F6FB8A0737F8F54BAA6FBB76232C47B1</vt:lpwstr>
  </property>
  <property fmtid="{D5CDD505-2E9C-101B-9397-08002B2CF9AE}" pid="3" name="Connect-Vertrouwelijkheid">
    <vt:lpwstr>3;#RWS Bedrijfsvertrouwelijk/geen|1523f3d8-a3f5-4033-a4d4-a04bf7d6d8cc</vt:lpwstr>
  </property>
  <property fmtid="{D5CDD505-2E9C-101B-9397-08002B2CF9AE}" pid="4" name="_dlc_DocIdItemGuid">
    <vt:lpwstr>ad180b16-980e-4e40-9790-0fc902283320</vt:lpwstr>
  </property>
  <property fmtid="{D5CDD505-2E9C-101B-9397-08002B2CF9AE}" pid="5" name="Connect-Documenttype">
    <vt:lpwstr/>
  </property>
  <property fmtid="{D5CDD505-2E9C-101B-9397-08002B2CF9AE}" pid="6" name="Connect-Activiteit">
    <vt:lpwstr/>
  </property>
</Properties>
</file>